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26FD9" w14:textId="7B4E3CCB" w:rsidR="00A82252" w:rsidRPr="008B7FCE" w:rsidRDefault="00A82252" w:rsidP="00A82252">
      <w:pPr>
        <w:jc w:val="right"/>
        <w:rPr>
          <w:bCs/>
          <w:iCs/>
          <w:sz w:val="20"/>
          <w:szCs w:val="20"/>
        </w:rPr>
      </w:pPr>
      <w:r w:rsidRPr="008B7FCE">
        <w:rPr>
          <w:bCs/>
          <w:iCs/>
          <w:sz w:val="20"/>
          <w:szCs w:val="20"/>
        </w:rPr>
        <w:t xml:space="preserve">Załącznik nr </w:t>
      </w:r>
      <w:r w:rsidR="00A62AD9" w:rsidRPr="008B7FCE">
        <w:rPr>
          <w:bCs/>
          <w:iCs/>
          <w:sz w:val="20"/>
          <w:szCs w:val="20"/>
        </w:rPr>
        <w:t>2</w:t>
      </w:r>
      <w:r w:rsidRPr="008B7FCE">
        <w:rPr>
          <w:bCs/>
          <w:iCs/>
          <w:sz w:val="20"/>
          <w:szCs w:val="20"/>
        </w:rPr>
        <w:t xml:space="preserve"> do SWZ</w:t>
      </w:r>
    </w:p>
    <w:p w14:paraId="0E498DB5" w14:textId="77777777" w:rsidR="00A82252" w:rsidRPr="00393676" w:rsidRDefault="00A82252" w:rsidP="00A82252">
      <w:pPr>
        <w:spacing w:line="360" w:lineRule="auto"/>
        <w:jc w:val="both"/>
        <w:rPr>
          <w:b/>
        </w:rPr>
      </w:pPr>
      <w:r w:rsidRPr="00393676">
        <w:rPr>
          <w:b/>
        </w:rPr>
        <w:t>Wykonawca</w:t>
      </w:r>
    </w:p>
    <w:p w14:paraId="36CE233C" w14:textId="77777777" w:rsidR="00A82252" w:rsidRPr="00393676" w:rsidRDefault="00A82252" w:rsidP="008B7FCE">
      <w:pPr>
        <w:jc w:val="both"/>
        <w:rPr>
          <w:b/>
        </w:rPr>
      </w:pPr>
      <w:r w:rsidRPr="00393676">
        <w:rPr>
          <w:b/>
        </w:rPr>
        <w:t xml:space="preserve">………………………………          </w:t>
      </w:r>
    </w:p>
    <w:p w14:paraId="1D2A7D68" w14:textId="77777777" w:rsidR="00A82252" w:rsidRPr="00393676" w:rsidRDefault="00A82252" w:rsidP="008B7FCE">
      <w:pPr>
        <w:jc w:val="both"/>
        <w:rPr>
          <w:b/>
        </w:rPr>
      </w:pPr>
      <w:r w:rsidRPr="00393676">
        <w:rPr>
          <w:b/>
        </w:rPr>
        <w:t xml:space="preserve">………………………………                                                   </w:t>
      </w:r>
    </w:p>
    <w:p w14:paraId="18385EF3" w14:textId="77777777" w:rsidR="008B7FCE" w:rsidRDefault="00A82252" w:rsidP="008B7FCE">
      <w:pPr>
        <w:jc w:val="both"/>
        <w:rPr>
          <w:b/>
        </w:rPr>
      </w:pPr>
      <w:r w:rsidRPr="00393676">
        <w:rPr>
          <w:b/>
        </w:rPr>
        <w:t xml:space="preserve">……………………………….                                                   </w:t>
      </w:r>
    </w:p>
    <w:p w14:paraId="0219B2A3" w14:textId="676491C0" w:rsidR="00A82252" w:rsidRPr="00393676" w:rsidRDefault="00A82252" w:rsidP="008B7FCE">
      <w:pPr>
        <w:spacing w:line="276" w:lineRule="auto"/>
        <w:jc w:val="right"/>
        <w:rPr>
          <w:b/>
        </w:rPr>
      </w:pPr>
      <w:r w:rsidRPr="00393676">
        <w:rPr>
          <w:b/>
        </w:rPr>
        <w:t>GMINA RUDA MALENIECKA</w:t>
      </w:r>
    </w:p>
    <w:p w14:paraId="0DC98BBF" w14:textId="77777777" w:rsidR="008B7FCE" w:rsidRDefault="00A82252" w:rsidP="008B7FCE">
      <w:pPr>
        <w:jc w:val="right"/>
        <w:rPr>
          <w:b/>
        </w:rPr>
      </w:pPr>
      <w:r w:rsidRPr="00393676">
        <w:rPr>
          <w:b/>
        </w:rPr>
        <w:t xml:space="preserve">26-242 </w:t>
      </w:r>
      <w:r w:rsidR="008B7FCE" w:rsidRPr="00393676">
        <w:rPr>
          <w:b/>
        </w:rPr>
        <w:t xml:space="preserve">RUDA MALENIECKA </w:t>
      </w:r>
      <w:r w:rsidR="008B7FCE">
        <w:rPr>
          <w:b/>
        </w:rPr>
        <w:t xml:space="preserve">99A </w:t>
      </w:r>
    </w:p>
    <w:p w14:paraId="6EC12263" w14:textId="187F5174" w:rsidR="008B7FCE" w:rsidRDefault="008B7FCE" w:rsidP="00420F6E">
      <w:pPr>
        <w:jc w:val="both"/>
        <w:rPr>
          <w:b/>
        </w:rPr>
      </w:pPr>
      <w:r w:rsidRPr="008B7FCE">
        <w:rPr>
          <w:b/>
        </w:rPr>
        <w:t xml:space="preserve">Nr postępowania                                                                </w:t>
      </w:r>
    </w:p>
    <w:p w14:paraId="08D4EEE9" w14:textId="0802CEB8" w:rsidR="00A82252" w:rsidRPr="00393676" w:rsidRDefault="00420F6E" w:rsidP="00420F6E">
      <w:pPr>
        <w:jc w:val="both"/>
        <w:rPr>
          <w:b/>
        </w:rPr>
      </w:pPr>
      <w:r>
        <w:rPr>
          <w:b/>
        </w:rPr>
        <w:t>RG</w:t>
      </w:r>
      <w:r w:rsidR="00A023BB">
        <w:rPr>
          <w:b/>
        </w:rPr>
        <w:t>.271.</w:t>
      </w:r>
      <w:r w:rsidR="008B7FCE">
        <w:rPr>
          <w:b/>
        </w:rPr>
        <w:t>2</w:t>
      </w:r>
      <w:r w:rsidR="00A023BB">
        <w:rPr>
          <w:b/>
        </w:rPr>
        <w:t>.202</w:t>
      </w:r>
      <w:r w:rsidR="008B7FCE">
        <w:rPr>
          <w:b/>
        </w:rPr>
        <w:t>6</w:t>
      </w:r>
    </w:p>
    <w:p w14:paraId="2D1CAAE0" w14:textId="5E954170" w:rsidR="00A023BB" w:rsidRDefault="00A023BB" w:rsidP="00A82252">
      <w:pPr>
        <w:jc w:val="center"/>
        <w:rPr>
          <w:b/>
          <w:sz w:val="28"/>
          <w:szCs w:val="28"/>
        </w:rPr>
      </w:pPr>
    </w:p>
    <w:p w14:paraId="72395BBF" w14:textId="77777777" w:rsidR="006A0F08" w:rsidRPr="00A75BA8" w:rsidRDefault="006A0F08" w:rsidP="006A0F08">
      <w:pPr>
        <w:jc w:val="center"/>
        <w:rPr>
          <w:b/>
          <w:sz w:val="28"/>
          <w:szCs w:val="28"/>
        </w:rPr>
      </w:pPr>
      <w:r w:rsidRPr="00A75BA8">
        <w:rPr>
          <w:b/>
          <w:sz w:val="28"/>
          <w:szCs w:val="28"/>
        </w:rPr>
        <w:t xml:space="preserve">Oświadczenie  </w:t>
      </w:r>
    </w:p>
    <w:p w14:paraId="1D81ABE5" w14:textId="77777777" w:rsidR="006A0F08" w:rsidRPr="00A75BA8" w:rsidRDefault="006A0F08" w:rsidP="006A0F08">
      <w:pPr>
        <w:jc w:val="center"/>
        <w:rPr>
          <w:b/>
          <w:sz w:val="28"/>
          <w:szCs w:val="28"/>
        </w:rPr>
      </w:pPr>
      <w:r w:rsidRPr="00A75BA8">
        <w:rPr>
          <w:b/>
          <w:sz w:val="28"/>
          <w:szCs w:val="28"/>
        </w:rPr>
        <w:t>Wykonawcy składane na podstawie art. 125 ust. 1 ustawy Pzp</w:t>
      </w:r>
    </w:p>
    <w:p w14:paraId="12AC2D43" w14:textId="77777777" w:rsidR="006A0F08" w:rsidRPr="00A75BA8" w:rsidRDefault="006A0F08" w:rsidP="006A0F08">
      <w:pPr>
        <w:jc w:val="center"/>
        <w:rPr>
          <w:b/>
          <w:sz w:val="28"/>
          <w:szCs w:val="28"/>
        </w:rPr>
      </w:pPr>
      <w:r w:rsidRPr="00A75BA8">
        <w:rPr>
          <w:b/>
          <w:sz w:val="28"/>
          <w:szCs w:val="28"/>
        </w:rPr>
        <w:t xml:space="preserve">dotyczące  </w:t>
      </w:r>
      <w:r w:rsidRPr="00A75BA8">
        <w:rPr>
          <w:b/>
          <w:sz w:val="28"/>
          <w:szCs w:val="28"/>
          <w:u w:val="single"/>
        </w:rPr>
        <w:t>spełniania warunków udziału w postępowaniu</w:t>
      </w:r>
    </w:p>
    <w:p w14:paraId="7251183D" w14:textId="77777777" w:rsidR="006A0F08" w:rsidRPr="00A75BA8" w:rsidRDefault="006A0F08" w:rsidP="006A0F08">
      <w:pPr>
        <w:rPr>
          <w:b/>
          <w:sz w:val="28"/>
          <w:szCs w:val="28"/>
          <w:u w:val="single"/>
        </w:rPr>
      </w:pPr>
    </w:p>
    <w:p w14:paraId="2C1BBF24" w14:textId="34571E53" w:rsidR="006A0F08" w:rsidRPr="00117A62" w:rsidRDefault="006A0F08" w:rsidP="008B7FCE">
      <w:pPr>
        <w:pStyle w:val="WW-Tekstpodstawowy2"/>
        <w:spacing w:line="276" w:lineRule="auto"/>
        <w:jc w:val="both"/>
        <w:rPr>
          <w:b/>
          <w:bCs/>
          <w:i/>
          <w:sz w:val="24"/>
          <w:szCs w:val="24"/>
        </w:rPr>
      </w:pPr>
      <w:r w:rsidRPr="00A75BA8">
        <w:tab/>
      </w:r>
      <w:r w:rsidRPr="00A75BA8">
        <w:rPr>
          <w:sz w:val="24"/>
          <w:szCs w:val="24"/>
        </w:rPr>
        <w:t xml:space="preserve">Na potrzeby postępowania o udzielenie zamówienia publicznego prowadzonego przez Gminę Ruda Maleniecka na zadanie: </w:t>
      </w:r>
      <w:r w:rsidR="008B7FCE" w:rsidRPr="008B7FCE">
        <w:rPr>
          <w:b/>
          <w:bCs/>
          <w:sz w:val="24"/>
          <w:szCs w:val="24"/>
        </w:rPr>
        <w:t>Termomodernizacja budynków użyteczności publicznej na terenie Gminy Ruda Maleniecka - etap I</w:t>
      </w:r>
    </w:p>
    <w:p w14:paraId="3F809FF8" w14:textId="77777777" w:rsidR="006A0F08" w:rsidRPr="00A75BA8" w:rsidRDefault="006A0F08" w:rsidP="008B7FCE">
      <w:pPr>
        <w:spacing w:line="276" w:lineRule="auto"/>
        <w:jc w:val="both"/>
      </w:pPr>
      <w:r w:rsidRPr="00A75BA8">
        <w:t>oświadczam, co następuje:</w:t>
      </w:r>
    </w:p>
    <w:p w14:paraId="4485C968" w14:textId="77777777" w:rsidR="006A0F08" w:rsidRPr="00A75BA8" w:rsidRDefault="006A0F08" w:rsidP="008B7FCE">
      <w:pPr>
        <w:spacing w:after="120" w:line="276" w:lineRule="auto"/>
        <w:jc w:val="both"/>
      </w:pPr>
      <w:r w:rsidRPr="00A75BA8">
        <w:rPr>
          <w:bCs/>
        </w:rPr>
        <w:t>1)</w:t>
      </w:r>
      <w:r w:rsidRPr="00A75BA8">
        <w:rPr>
          <w:b/>
        </w:rPr>
        <w:t xml:space="preserve"> </w:t>
      </w:r>
      <w:r w:rsidRPr="00A75BA8">
        <w:t xml:space="preserve">Oświadczam, że </w:t>
      </w:r>
      <w:r w:rsidRPr="00A75BA8">
        <w:rPr>
          <w:b/>
        </w:rPr>
        <w:t>spełniam warunki udziału w postępowaniu</w:t>
      </w:r>
      <w:r w:rsidRPr="00A75BA8">
        <w:t xml:space="preserve"> określone przez Zamawiającego w SWZ – rozdział VII – Warunki udziału w postępowaniu.</w:t>
      </w:r>
    </w:p>
    <w:p w14:paraId="5B8C6C3A" w14:textId="65738EE8" w:rsidR="006A0F08" w:rsidRPr="00A75BA8" w:rsidRDefault="006A0F08" w:rsidP="008B7FCE">
      <w:pPr>
        <w:spacing w:after="120" w:line="276" w:lineRule="auto"/>
        <w:jc w:val="both"/>
      </w:pPr>
      <w:r w:rsidRPr="00A75BA8">
        <w:t xml:space="preserve">2)  Oświadczam, że w celu wykazania spełniania warunków udziału w postępowaniu, określonych przez Zamawiającego w SWZ, </w:t>
      </w:r>
      <w:r w:rsidRPr="00A75BA8">
        <w:rPr>
          <w:b/>
        </w:rPr>
        <w:t>polegam na zasobach następujących podmiotów</w:t>
      </w:r>
      <w:r w:rsidR="00C84C37">
        <w:rPr>
          <w:b/>
        </w:rPr>
        <w:t>*</w:t>
      </w:r>
      <w:r w:rsidRPr="00A75BA8">
        <w:t>:</w:t>
      </w:r>
    </w:p>
    <w:p w14:paraId="3520D7EB" w14:textId="77777777" w:rsidR="006A0F08" w:rsidRPr="00A75BA8" w:rsidRDefault="006A0F08" w:rsidP="006A0F08">
      <w:pPr>
        <w:spacing w:line="276" w:lineRule="auto"/>
        <w:jc w:val="both"/>
      </w:pPr>
      <w:r w:rsidRPr="00A75BA8">
        <w:t>………………………………………………………………………………………………</w:t>
      </w:r>
    </w:p>
    <w:p w14:paraId="48082CF6" w14:textId="77777777" w:rsidR="006A0F08" w:rsidRPr="00A75BA8" w:rsidRDefault="006A0F08" w:rsidP="006A0F08">
      <w:pPr>
        <w:spacing w:line="276" w:lineRule="auto"/>
        <w:jc w:val="both"/>
      </w:pPr>
      <w:r w:rsidRPr="00A75BA8">
        <w:t>………………………………………………………………………………………………</w:t>
      </w:r>
    </w:p>
    <w:p w14:paraId="7CB1A3FE" w14:textId="77777777" w:rsidR="006A0F08" w:rsidRPr="00A75BA8" w:rsidRDefault="006A0F08" w:rsidP="006A0F08">
      <w:pPr>
        <w:spacing w:line="276" w:lineRule="auto"/>
        <w:jc w:val="both"/>
      </w:pPr>
      <w:r w:rsidRPr="00A75BA8">
        <w:t>W następującym zakresie: …………………………………………………………………</w:t>
      </w:r>
    </w:p>
    <w:p w14:paraId="45ED442E" w14:textId="77777777" w:rsidR="006A0F08" w:rsidRPr="00A75BA8" w:rsidRDefault="006A0F08" w:rsidP="006A0F08">
      <w:pPr>
        <w:spacing w:line="276" w:lineRule="auto"/>
        <w:jc w:val="both"/>
      </w:pPr>
      <w:r w:rsidRPr="00A75BA8">
        <w:t>……………………………………………………………………………………………</w:t>
      </w:r>
    </w:p>
    <w:p w14:paraId="3A5D6AC2" w14:textId="77777777" w:rsidR="006A0F08" w:rsidRPr="00A75BA8" w:rsidRDefault="006A0F08" w:rsidP="006A0F08">
      <w:pPr>
        <w:spacing w:line="276" w:lineRule="auto"/>
        <w:jc w:val="both"/>
      </w:pPr>
      <w:r w:rsidRPr="00A75BA8">
        <w:t>……………………………………………………………………………………………</w:t>
      </w:r>
    </w:p>
    <w:p w14:paraId="2CD56A59" w14:textId="1D3E347F" w:rsidR="006A0F08" w:rsidRPr="008B7FCE" w:rsidRDefault="006A0F08" w:rsidP="006A0F08">
      <w:pPr>
        <w:spacing w:line="276" w:lineRule="auto"/>
        <w:jc w:val="both"/>
        <w:rPr>
          <w:i/>
          <w:sz w:val="20"/>
          <w:szCs w:val="20"/>
        </w:rPr>
      </w:pPr>
      <w:r w:rsidRPr="008B7FCE">
        <w:rPr>
          <w:i/>
          <w:sz w:val="20"/>
          <w:szCs w:val="20"/>
        </w:rPr>
        <w:t>(</w:t>
      </w:r>
      <w:r w:rsidR="00C84C37" w:rsidRPr="008B7FCE">
        <w:rPr>
          <w:i/>
          <w:sz w:val="20"/>
          <w:szCs w:val="20"/>
        </w:rPr>
        <w:t>*</w:t>
      </w:r>
      <w:r w:rsidRPr="008B7FCE">
        <w:rPr>
          <w:i/>
          <w:sz w:val="20"/>
          <w:szCs w:val="20"/>
        </w:rPr>
        <w:t xml:space="preserve">wskazać podmiot i określić odpowiedni zakres dla wskazanego podmiotu – </w:t>
      </w:r>
      <w:r w:rsidRPr="008B7FCE">
        <w:rPr>
          <w:b/>
          <w:i/>
          <w:sz w:val="20"/>
          <w:szCs w:val="20"/>
          <w:u w:val="single"/>
        </w:rPr>
        <w:t>jeżeli dotyczy</w:t>
      </w:r>
      <w:r w:rsidRPr="008B7FCE">
        <w:rPr>
          <w:b/>
          <w:i/>
          <w:sz w:val="20"/>
          <w:szCs w:val="20"/>
        </w:rPr>
        <w:t xml:space="preserve">,  </w:t>
      </w:r>
      <w:r w:rsidRPr="008B7FCE">
        <w:rPr>
          <w:i/>
          <w:sz w:val="20"/>
          <w:szCs w:val="20"/>
        </w:rPr>
        <w:t>jeśli nie dotyczy – punkt przekreślić)</w:t>
      </w:r>
    </w:p>
    <w:p w14:paraId="125D91F4" w14:textId="77777777" w:rsidR="006A0F08" w:rsidRPr="00A75BA8" w:rsidRDefault="006A0F08" w:rsidP="006A0F08">
      <w:pPr>
        <w:spacing w:after="120" w:line="276" w:lineRule="auto"/>
        <w:jc w:val="both"/>
      </w:pPr>
    </w:p>
    <w:p w14:paraId="2AB50B45" w14:textId="77777777" w:rsidR="006A0F08" w:rsidRPr="00A75BA8" w:rsidRDefault="006A0F08" w:rsidP="006A0F08">
      <w:pPr>
        <w:jc w:val="both"/>
      </w:pPr>
      <w:r w:rsidRPr="00A75BA8">
        <w:t>3) Oświadczam, że wszystkie informacje podane w powyższym oświadczeniu są aktualne                      i zgodne z prawdą oraz zostały przedstawione zgodnie z pełna świadomością konsekwencji wprowadzenia Zamawiającego w błąd przy przedstawianiu informacji.</w:t>
      </w:r>
    </w:p>
    <w:p w14:paraId="7E7E106F" w14:textId="77777777" w:rsidR="006A0F08" w:rsidRPr="00A75BA8" w:rsidRDefault="006A0F08" w:rsidP="006A0F08">
      <w:pPr>
        <w:jc w:val="both"/>
      </w:pPr>
    </w:p>
    <w:p w14:paraId="45495F45" w14:textId="77777777" w:rsidR="006A0F08" w:rsidRPr="00A75BA8" w:rsidRDefault="006A0F08" w:rsidP="006A0F08">
      <w:pPr>
        <w:jc w:val="both"/>
      </w:pPr>
    </w:p>
    <w:p w14:paraId="2AD8B81A" w14:textId="77777777" w:rsidR="006A0F08" w:rsidRPr="00A75BA8" w:rsidRDefault="006A0F08" w:rsidP="006A0F08">
      <w:pPr>
        <w:jc w:val="both"/>
      </w:pPr>
      <w:r w:rsidRPr="00A75BA8">
        <w:t xml:space="preserve">…………………………, dnia …………..                     </w:t>
      </w:r>
    </w:p>
    <w:p w14:paraId="571B95B6" w14:textId="77777777" w:rsidR="006A0F08" w:rsidRPr="00A75BA8" w:rsidRDefault="006A0F08" w:rsidP="006A0F08">
      <w:pPr>
        <w:jc w:val="both"/>
      </w:pPr>
      <w:r w:rsidRPr="00A75BA8">
        <w:t xml:space="preserve">                   </w:t>
      </w:r>
    </w:p>
    <w:p w14:paraId="584B3FE8" w14:textId="77777777" w:rsidR="006A0F08" w:rsidRPr="00A75BA8" w:rsidRDefault="006A0F08" w:rsidP="006A0F08">
      <w:pPr>
        <w:jc w:val="both"/>
      </w:pPr>
      <w:r w:rsidRPr="00A75BA8">
        <w:tab/>
      </w:r>
      <w:r w:rsidRPr="00A75BA8">
        <w:tab/>
      </w:r>
      <w:r w:rsidRPr="00A75BA8">
        <w:tab/>
      </w:r>
      <w:r w:rsidRPr="00A75BA8">
        <w:tab/>
      </w:r>
      <w:r w:rsidRPr="00A75BA8">
        <w:tab/>
      </w:r>
      <w:r w:rsidRPr="00A75BA8">
        <w:tab/>
      </w:r>
    </w:p>
    <w:p w14:paraId="59DF8A7C" w14:textId="77777777" w:rsidR="006A0F08" w:rsidRPr="00A75BA8" w:rsidRDefault="006A0F08" w:rsidP="006A0F08">
      <w:pPr>
        <w:jc w:val="both"/>
      </w:pPr>
      <w:r w:rsidRPr="00A75BA8">
        <w:tab/>
      </w:r>
      <w:r w:rsidRPr="00A75BA8">
        <w:tab/>
      </w:r>
      <w:r w:rsidRPr="00A75BA8">
        <w:tab/>
      </w:r>
    </w:p>
    <w:p w14:paraId="6FD0A3C4" w14:textId="77777777" w:rsidR="006A0F08" w:rsidRPr="00A75BA8" w:rsidRDefault="006A0F08" w:rsidP="006A0F08">
      <w:pPr>
        <w:jc w:val="both"/>
        <w:rPr>
          <w:b/>
          <w:sz w:val="28"/>
          <w:szCs w:val="28"/>
        </w:rPr>
      </w:pPr>
      <w:r w:rsidRPr="00A75BA8">
        <w:rPr>
          <w:b/>
          <w:sz w:val="28"/>
          <w:szCs w:val="28"/>
        </w:rPr>
        <w:t>Dokument należy wypełnić i podpisać kwalifikowanym podpisem elektronicznym lub podpisem zaufanym lub podpisem osobistym.</w:t>
      </w:r>
    </w:p>
    <w:p w14:paraId="025ABD6E" w14:textId="77777777" w:rsidR="000C575D" w:rsidRDefault="000C575D" w:rsidP="00A82252">
      <w:pPr>
        <w:jc w:val="right"/>
        <w:rPr>
          <w:b/>
          <w:i/>
        </w:rPr>
      </w:pPr>
    </w:p>
    <w:sectPr w:rsidR="000C575D" w:rsidSect="002B52AA">
      <w:headerReference w:type="default" r:id="rId8"/>
      <w:footerReference w:type="default" r:id="rId9"/>
      <w:pgSz w:w="11906" w:h="16838"/>
      <w:pgMar w:top="1417" w:right="113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6EBD6" w14:textId="77777777" w:rsidR="009105D1" w:rsidRDefault="009105D1" w:rsidP="005746DD">
      <w:r>
        <w:separator/>
      </w:r>
    </w:p>
  </w:endnote>
  <w:endnote w:type="continuationSeparator" w:id="0">
    <w:p w14:paraId="1BECA157" w14:textId="77777777" w:rsidR="009105D1" w:rsidRDefault="009105D1" w:rsidP="0057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89672"/>
      <w:docPartObj>
        <w:docPartGallery w:val="Page Numbers (Bottom of Page)"/>
        <w:docPartUnique/>
      </w:docPartObj>
    </w:sdtPr>
    <w:sdtContent>
      <w:p w14:paraId="63BC41D9" w14:textId="77777777" w:rsidR="00B765B0" w:rsidRDefault="0081064C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CC3">
          <w:rPr>
            <w:noProof/>
          </w:rPr>
          <w:t>68</w:t>
        </w:r>
        <w:r>
          <w:rPr>
            <w:noProof/>
          </w:rPr>
          <w:fldChar w:fldCharType="end"/>
        </w:r>
      </w:p>
    </w:sdtContent>
  </w:sdt>
  <w:p w14:paraId="48371140" w14:textId="77777777" w:rsidR="00B765B0" w:rsidRDefault="00B765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5C7CA" w14:textId="77777777" w:rsidR="009105D1" w:rsidRDefault="009105D1" w:rsidP="005746DD"/>
  </w:footnote>
  <w:footnote w:type="continuationSeparator" w:id="0">
    <w:p w14:paraId="34CEFC7F" w14:textId="77777777" w:rsidR="009105D1" w:rsidRDefault="009105D1" w:rsidP="00574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4DA5" w14:textId="77777777" w:rsidR="008B7FCE" w:rsidRPr="001B46CB" w:rsidRDefault="008B7FCE" w:rsidP="008B7FCE">
    <w:pPr>
      <w:tabs>
        <w:tab w:val="right" w:pos="9070"/>
      </w:tabs>
      <w:spacing w:line="480" w:lineRule="auto"/>
    </w:pPr>
    <w:r w:rsidRPr="004A6E71">
      <w:rPr>
        <w:noProof/>
      </w:rPr>
      <w:drawing>
        <wp:inline distT="0" distB="0" distL="0" distR="0" wp14:anchorId="1A169074" wp14:editId="6EB07FFD">
          <wp:extent cx="5762625" cy="447675"/>
          <wp:effectExtent l="0" t="0" r="9525" b="9525"/>
          <wp:docPr id="1163101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1305405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 w15:restartNumberingAfterBreak="0">
    <w:nsid w:val="00000015"/>
    <w:multiLevelType w:val="singleLevel"/>
    <w:tmpl w:val="00000015"/>
    <w:name w:val="WW8Num23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000016"/>
    <w:multiLevelType w:val="singleLevel"/>
    <w:tmpl w:val="00000016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18"/>
    <w:multiLevelType w:val="singleLevel"/>
    <w:tmpl w:val="00000018"/>
    <w:name w:val="WW8Num26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5" w15:restartNumberingAfterBreak="0">
    <w:nsid w:val="0000001B"/>
    <w:multiLevelType w:val="singleLevel"/>
    <w:tmpl w:val="0000001B"/>
    <w:name w:val="WW8Num29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6" w15:restartNumberingAfterBreak="0">
    <w:nsid w:val="0A16208D"/>
    <w:multiLevelType w:val="hybridMultilevel"/>
    <w:tmpl w:val="5B008E8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C2302F4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390112"/>
    <w:multiLevelType w:val="hybridMultilevel"/>
    <w:tmpl w:val="6152E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DF34BE"/>
    <w:multiLevelType w:val="hybridMultilevel"/>
    <w:tmpl w:val="92D8FD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984"/>
    <w:multiLevelType w:val="hybridMultilevel"/>
    <w:tmpl w:val="99F49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C01A4"/>
    <w:multiLevelType w:val="hybridMultilevel"/>
    <w:tmpl w:val="5EDCAA9C"/>
    <w:lvl w:ilvl="0" w:tplc="C75224A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38D6074"/>
    <w:multiLevelType w:val="hybridMultilevel"/>
    <w:tmpl w:val="730AC75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2170F"/>
    <w:multiLevelType w:val="hybridMultilevel"/>
    <w:tmpl w:val="7520D9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15924"/>
    <w:multiLevelType w:val="hybridMultilevel"/>
    <w:tmpl w:val="FCCA60FC"/>
    <w:lvl w:ilvl="0" w:tplc="5DB20D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025D8"/>
    <w:multiLevelType w:val="hybridMultilevel"/>
    <w:tmpl w:val="A27E69F4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45284"/>
    <w:multiLevelType w:val="hybridMultilevel"/>
    <w:tmpl w:val="21D66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461AD6"/>
    <w:multiLevelType w:val="hybridMultilevel"/>
    <w:tmpl w:val="2DA46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44948"/>
    <w:multiLevelType w:val="hybridMultilevel"/>
    <w:tmpl w:val="37481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77783F"/>
    <w:multiLevelType w:val="hybridMultilevel"/>
    <w:tmpl w:val="12A47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72267"/>
    <w:multiLevelType w:val="multilevel"/>
    <w:tmpl w:val="E8CEE274"/>
    <w:lvl w:ilvl="0">
      <w:start w:val="60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335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335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335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1335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33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A2112AA"/>
    <w:multiLevelType w:val="hybridMultilevel"/>
    <w:tmpl w:val="78E8E1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287868">
    <w:abstractNumId w:val="8"/>
  </w:num>
  <w:num w:numId="2" w16cid:durableId="1700933660">
    <w:abstractNumId w:val="12"/>
  </w:num>
  <w:num w:numId="3" w16cid:durableId="885877763">
    <w:abstractNumId w:val="15"/>
  </w:num>
  <w:num w:numId="4" w16cid:durableId="1213270552">
    <w:abstractNumId w:val="18"/>
  </w:num>
  <w:num w:numId="5" w16cid:durableId="1096712055">
    <w:abstractNumId w:val="14"/>
  </w:num>
  <w:num w:numId="6" w16cid:durableId="7243797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15488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0797540">
    <w:abstractNumId w:val="22"/>
  </w:num>
  <w:num w:numId="9" w16cid:durableId="683022202">
    <w:abstractNumId w:val="16"/>
  </w:num>
  <w:num w:numId="10" w16cid:durableId="825512482">
    <w:abstractNumId w:val="21"/>
  </w:num>
  <w:num w:numId="11" w16cid:durableId="1872914961">
    <w:abstractNumId w:val="9"/>
  </w:num>
  <w:num w:numId="12" w16cid:durableId="1430807320">
    <w:abstractNumId w:val="19"/>
  </w:num>
  <w:num w:numId="13" w16cid:durableId="970089997">
    <w:abstractNumId w:val="11"/>
  </w:num>
  <w:num w:numId="14" w16cid:durableId="449714113">
    <w:abstractNumId w:val="20"/>
  </w:num>
  <w:num w:numId="15" w16cid:durableId="744837054">
    <w:abstractNumId w:val="7"/>
  </w:num>
  <w:num w:numId="16" w16cid:durableId="205800799">
    <w:abstractNumId w:val="10"/>
  </w:num>
  <w:num w:numId="17" w16cid:durableId="1913656018">
    <w:abstractNumId w:val="6"/>
  </w:num>
  <w:num w:numId="18" w16cid:durableId="626473744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4B6"/>
    <w:rsid w:val="00000C7A"/>
    <w:rsid w:val="00003FC3"/>
    <w:rsid w:val="0000457D"/>
    <w:rsid w:val="0000459A"/>
    <w:rsid w:val="00004B82"/>
    <w:rsid w:val="00006CFC"/>
    <w:rsid w:val="00021DF7"/>
    <w:rsid w:val="000244D1"/>
    <w:rsid w:val="00024820"/>
    <w:rsid w:val="00026047"/>
    <w:rsid w:val="00031C58"/>
    <w:rsid w:val="0003462B"/>
    <w:rsid w:val="00034AB7"/>
    <w:rsid w:val="00034C52"/>
    <w:rsid w:val="000365F8"/>
    <w:rsid w:val="000374CB"/>
    <w:rsid w:val="000410A5"/>
    <w:rsid w:val="000428AB"/>
    <w:rsid w:val="00045E33"/>
    <w:rsid w:val="0005114B"/>
    <w:rsid w:val="00051B03"/>
    <w:rsid w:val="0005384F"/>
    <w:rsid w:val="00054406"/>
    <w:rsid w:val="00063B7F"/>
    <w:rsid w:val="00065403"/>
    <w:rsid w:val="000712A4"/>
    <w:rsid w:val="00072A1A"/>
    <w:rsid w:val="00074B28"/>
    <w:rsid w:val="00074F89"/>
    <w:rsid w:val="0007738A"/>
    <w:rsid w:val="000806A8"/>
    <w:rsid w:val="00085DCD"/>
    <w:rsid w:val="0009518A"/>
    <w:rsid w:val="00097DED"/>
    <w:rsid w:val="000A4CE9"/>
    <w:rsid w:val="000A568E"/>
    <w:rsid w:val="000B61AD"/>
    <w:rsid w:val="000C0931"/>
    <w:rsid w:val="000C174D"/>
    <w:rsid w:val="000C31D0"/>
    <w:rsid w:val="000C575D"/>
    <w:rsid w:val="000D0E27"/>
    <w:rsid w:val="000E0EC4"/>
    <w:rsid w:val="000E1DE4"/>
    <w:rsid w:val="000E2A84"/>
    <w:rsid w:val="000E35BE"/>
    <w:rsid w:val="000F0A30"/>
    <w:rsid w:val="000F1A30"/>
    <w:rsid w:val="000F1DA5"/>
    <w:rsid w:val="000F50C7"/>
    <w:rsid w:val="000F5725"/>
    <w:rsid w:val="001019B3"/>
    <w:rsid w:val="00102B2C"/>
    <w:rsid w:val="00103B7F"/>
    <w:rsid w:val="001077A7"/>
    <w:rsid w:val="00107D93"/>
    <w:rsid w:val="00110D01"/>
    <w:rsid w:val="00114B47"/>
    <w:rsid w:val="001207D9"/>
    <w:rsid w:val="00126B3C"/>
    <w:rsid w:val="001318DB"/>
    <w:rsid w:val="00132BB5"/>
    <w:rsid w:val="00134451"/>
    <w:rsid w:val="0013464B"/>
    <w:rsid w:val="00137E33"/>
    <w:rsid w:val="001412DD"/>
    <w:rsid w:val="00141CCD"/>
    <w:rsid w:val="0015084E"/>
    <w:rsid w:val="00150D8C"/>
    <w:rsid w:val="001519DD"/>
    <w:rsid w:val="0015736B"/>
    <w:rsid w:val="001577E3"/>
    <w:rsid w:val="0016031C"/>
    <w:rsid w:val="001619A7"/>
    <w:rsid w:val="001712EA"/>
    <w:rsid w:val="00172FDC"/>
    <w:rsid w:val="00176EDD"/>
    <w:rsid w:val="0018127B"/>
    <w:rsid w:val="00181488"/>
    <w:rsid w:val="001847D8"/>
    <w:rsid w:val="0018585C"/>
    <w:rsid w:val="00194A1E"/>
    <w:rsid w:val="00194AA7"/>
    <w:rsid w:val="00195B0A"/>
    <w:rsid w:val="001A4E64"/>
    <w:rsid w:val="001A54A1"/>
    <w:rsid w:val="001A558F"/>
    <w:rsid w:val="001B5D90"/>
    <w:rsid w:val="001B6C69"/>
    <w:rsid w:val="001C0302"/>
    <w:rsid w:val="001C0A9B"/>
    <w:rsid w:val="001C22A9"/>
    <w:rsid w:val="001C387B"/>
    <w:rsid w:val="001D597F"/>
    <w:rsid w:val="001E3B63"/>
    <w:rsid w:val="001E5C63"/>
    <w:rsid w:val="001F1238"/>
    <w:rsid w:val="001F1AAB"/>
    <w:rsid w:val="001F54A8"/>
    <w:rsid w:val="001F68AF"/>
    <w:rsid w:val="0020029F"/>
    <w:rsid w:val="002003D5"/>
    <w:rsid w:val="00201DEE"/>
    <w:rsid w:val="00204F40"/>
    <w:rsid w:val="0020547C"/>
    <w:rsid w:val="00206782"/>
    <w:rsid w:val="002110C8"/>
    <w:rsid w:val="00215F6B"/>
    <w:rsid w:val="00232D7A"/>
    <w:rsid w:val="00233BBB"/>
    <w:rsid w:val="00246166"/>
    <w:rsid w:val="00252829"/>
    <w:rsid w:val="00253990"/>
    <w:rsid w:val="00261E81"/>
    <w:rsid w:val="002646F5"/>
    <w:rsid w:val="00265155"/>
    <w:rsid w:val="002749C2"/>
    <w:rsid w:val="00276283"/>
    <w:rsid w:val="002807A2"/>
    <w:rsid w:val="002813ED"/>
    <w:rsid w:val="0028515A"/>
    <w:rsid w:val="0028533B"/>
    <w:rsid w:val="00291C31"/>
    <w:rsid w:val="00292E4B"/>
    <w:rsid w:val="00293AAD"/>
    <w:rsid w:val="00293AE6"/>
    <w:rsid w:val="00294191"/>
    <w:rsid w:val="00297C0D"/>
    <w:rsid w:val="002A26DD"/>
    <w:rsid w:val="002B155D"/>
    <w:rsid w:val="002B15A5"/>
    <w:rsid w:val="002B52AA"/>
    <w:rsid w:val="002B6140"/>
    <w:rsid w:val="002B6C55"/>
    <w:rsid w:val="002B6D17"/>
    <w:rsid w:val="002B7F56"/>
    <w:rsid w:val="002C3D86"/>
    <w:rsid w:val="002C4F61"/>
    <w:rsid w:val="002D09D0"/>
    <w:rsid w:val="002D3990"/>
    <w:rsid w:val="002D4C65"/>
    <w:rsid w:val="002D4E2B"/>
    <w:rsid w:val="002D62D6"/>
    <w:rsid w:val="002E01C5"/>
    <w:rsid w:val="002E279B"/>
    <w:rsid w:val="002E3F98"/>
    <w:rsid w:val="002E7F24"/>
    <w:rsid w:val="002F08B7"/>
    <w:rsid w:val="002F08E7"/>
    <w:rsid w:val="002F3F7B"/>
    <w:rsid w:val="002F6863"/>
    <w:rsid w:val="002F7A68"/>
    <w:rsid w:val="002F7C8C"/>
    <w:rsid w:val="0030329B"/>
    <w:rsid w:val="00305AB9"/>
    <w:rsid w:val="003077DC"/>
    <w:rsid w:val="0031029C"/>
    <w:rsid w:val="00311FBA"/>
    <w:rsid w:val="003136BD"/>
    <w:rsid w:val="003166C5"/>
    <w:rsid w:val="0032084C"/>
    <w:rsid w:val="00322C9F"/>
    <w:rsid w:val="0032732F"/>
    <w:rsid w:val="003303F4"/>
    <w:rsid w:val="003310BF"/>
    <w:rsid w:val="00336313"/>
    <w:rsid w:val="00337D4E"/>
    <w:rsid w:val="003411BB"/>
    <w:rsid w:val="0034175F"/>
    <w:rsid w:val="0034227C"/>
    <w:rsid w:val="0034612C"/>
    <w:rsid w:val="0035005C"/>
    <w:rsid w:val="003503FB"/>
    <w:rsid w:val="00350C41"/>
    <w:rsid w:val="00357B3A"/>
    <w:rsid w:val="0036137D"/>
    <w:rsid w:val="00361536"/>
    <w:rsid w:val="0036153C"/>
    <w:rsid w:val="0036164A"/>
    <w:rsid w:val="00364A97"/>
    <w:rsid w:val="0036563F"/>
    <w:rsid w:val="003715D4"/>
    <w:rsid w:val="00373E78"/>
    <w:rsid w:val="00374731"/>
    <w:rsid w:val="0037534A"/>
    <w:rsid w:val="00376E71"/>
    <w:rsid w:val="0038466E"/>
    <w:rsid w:val="003847F6"/>
    <w:rsid w:val="00390EE0"/>
    <w:rsid w:val="003A5B3F"/>
    <w:rsid w:val="003A5D9F"/>
    <w:rsid w:val="003B14DC"/>
    <w:rsid w:val="003C29DA"/>
    <w:rsid w:val="003C2FC0"/>
    <w:rsid w:val="003C3925"/>
    <w:rsid w:val="003C4711"/>
    <w:rsid w:val="003D0375"/>
    <w:rsid w:val="003D048E"/>
    <w:rsid w:val="003D148F"/>
    <w:rsid w:val="003D56E5"/>
    <w:rsid w:val="003D5F84"/>
    <w:rsid w:val="003D71B8"/>
    <w:rsid w:val="003E0CF6"/>
    <w:rsid w:val="003E4F10"/>
    <w:rsid w:val="003F1003"/>
    <w:rsid w:val="003F72E7"/>
    <w:rsid w:val="004001C3"/>
    <w:rsid w:val="004028D5"/>
    <w:rsid w:val="004045DC"/>
    <w:rsid w:val="0040492D"/>
    <w:rsid w:val="0040557F"/>
    <w:rsid w:val="00406A8B"/>
    <w:rsid w:val="00407536"/>
    <w:rsid w:val="0041629F"/>
    <w:rsid w:val="00420A90"/>
    <w:rsid w:val="00420F6E"/>
    <w:rsid w:val="00431724"/>
    <w:rsid w:val="00432C08"/>
    <w:rsid w:val="00436479"/>
    <w:rsid w:val="00443DE0"/>
    <w:rsid w:val="00444C4C"/>
    <w:rsid w:val="00447F36"/>
    <w:rsid w:val="00462D3E"/>
    <w:rsid w:val="00463CAE"/>
    <w:rsid w:val="0046484B"/>
    <w:rsid w:val="00470726"/>
    <w:rsid w:val="00470CE7"/>
    <w:rsid w:val="004711EE"/>
    <w:rsid w:val="00475BCB"/>
    <w:rsid w:val="004767D7"/>
    <w:rsid w:val="00477910"/>
    <w:rsid w:val="004831FF"/>
    <w:rsid w:val="0048638F"/>
    <w:rsid w:val="00487817"/>
    <w:rsid w:val="0049265F"/>
    <w:rsid w:val="00493450"/>
    <w:rsid w:val="00493AB0"/>
    <w:rsid w:val="0049676E"/>
    <w:rsid w:val="00497A3C"/>
    <w:rsid w:val="004A449C"/>
    <w:rsid w:val="004A7342"/>
    <w:rsid w:val="004B1326"/>
    <w:rsid w:val="004B68AA"/>
    <w:rsid w:val="004C14A8"/>
    <w:rsid w:val="004C2350"/>
    <w:rsid w:val="004C73CD"/>
    <w:rsid w:val="004D0698"/>
    <w:rsid w:val="004D1AEC"/>
    <w:rsid w:val="004D2A5A"/>
    <w:rsid w:val="004D5EC3"/>
    <w:rsid w:val="004E24B9"/>
    <w:rsid w:val="004E2FC5"/>
    <w:rsid w:val="004E34EE"/>
    <w:rsid w:val="004E4663"/>
    <w:rsid w:val="004E71E6"/>
    <w:rsid w:val="004F2230"/>
    <w:rsid w:val="004F69DF"/>
    <w:rsid w:val="004F7D32"/>
    <w:rsid w:val="005044B7"/>
    <w:rsid w:val="005128AF"/>
    <w:rsid w:val="00513ADE"/>
    <w:rsid w:val="005158E4"/>
    <w:rsid w:val="00521380"/>
    <w:rsid w:val="005218A9"/>
    <w:rsid w:val="00521E38"/>
    <w:rsid w:val="00522D29"/>
    <w:rsid w:val="0052642F"/>
    <w:rsid w:val="0053303D"/>
    <w:rsid w:val="00533237"/>
    <w:rsid w:val="00533A6A"/>
    <w:rsid w:val="00536CB5"/>
    <w:rsid w:val="00537C0F"/>
    <w:rsid w:val="00544FBD"/>
    <w:rsid w:val="0054695B"/>
    <w:rsid w:val="00546C3A"/>
    <w:rsid w:val="005473FE"/>
    <w:rsid w:val="005517D7"/>
    <w:rsid w:val="00552205"/>
    <w:rsid w:val="00554C5B"/>
    <w:rsid w:val="00555A40"/>
    <w:rsid w:val="00562660"/>
    <w:rsid w:val="005631C8"/>
    <w:rsid w:val="0056427E"/>
    <w:rsid w:val="0057071A"/>
    <w:rsid w:val="005709B8"/>
    <w:rsid w:val="0057281B"/>
    <w:rsid w:val="00572AD3"/>
    <w:rsid w:val="00573090"/>
    <w:rsid w:val="005746DD"/>
    <w:rsid w:val="00576C8F"/>
    <w:rsid w:val="00576F94"/>
    <w:rsid w:val="00577687"/>
    <w:rsid w:val="00581955"/>
    <w:rsid w:val="0058236A"/>
    <w:rsid w:val="00582D26"/>
    <w:rsid w:val="00584994"/>
    <w:rsid w:val="00584D17"/>
    <w:rsid w:val="005855AA"/>
    <w:rsid w:val="00585A0C"/>
    <w:rsid w:val="00595E06"/>
    <w:rsid w:val="00597AF0"/>
    <w:rsid w:val="005A689F"/>
    <w:rsid w:val="005A7FE0"/>
    <w:rsid w:val="005B3753"/>
    <w:rsid w:val="005B3A73"/>
    <w:rsid w:val="005B3E68"/>
    <w:rsid w:val="005C1EC9"/>
    <w:rsid w:val="005C536A"/>
    <w:rsid w:val="005C5640"/>
    <w:rsid w:val="005C64D0"/>
    <w:rsid w:val="005D20ED"/>
    <w:rsid w:val="005E0930"/>
    <w:rsid w:val="005E0CFD"/>
    <w:rsid w:val="005E7979"/>
    <w:rsid w:val="005F52EE"/>
    <w:rsid w:val="005F748C"/>
    <w:rsid w:val="005F79D3"/>
    <w:rsid w:val="00601862"/>
    <w:rsid w:val="00601ABD"/>
    <w:rsid w:val="006034DD"/>
    <w:rsid w:val="00604962"/>
    <w:rsid w:val="00605AE9"/>
    <w:rsid w:val="00607B98"/>
    <w:rsid w:val="00610EA8"/>
    <w:rsid w:val="00615E93"/>
    <w:rsid w:val="00617C9E"/>
    <w:rsid w:val="00622869"/>
    <w:rsid w:val="006236D2"/>
    <w:rsid w:val="0062467C"/>
    <w:rsid w:val="00625F09"/>
    <w:rsid w:val="00630F8A"/>
    <w:rsid w:val="00634FE8"/>
    <w:rsid w:val="0063504C"/>
    <w:rsid w:val="00635CEE"/>
    <w:rsid w:val="00637FCE"/>
    <w:rsid w:val="00640715"/>
    <w:rsid w:val="00640ADE"/>
    <w:rsid w:val="00642FAC"/>
    <w:rsid w:val="00650635"/>
    <w:rsid w:val="00651816"/>
    <w:rsid w:val="00654C50"/>
    <w:rsid w:val="00654E61"/>
    <w:rsid w:val="006609C7"/>
    <w:rsid w:val="0066188C"/>
    <w:rsid w:val="0066318A"/>
    <w:rsid w:val="006652F9"/>
    <w:rsid w:val="00666185"/>
    <w:rsid w:val="00666BAF"/>
    <w:rsid w:val="00670CDA"/>
    <w:rsid w:val="00673BEE"/>
    <w:rsid w:val="00675BEC"/>
    <w:rsid w:val="00680FBD"/>
    <w:rsid w:val="00682321"/>
    <w:rsid w:val="00683C6E"/>
    <w:rsid w:val="0068475A"/>
    <w:rsid w:val="00686514"/>
    <w:rsid w:val="00687FE8"/>
    <w:rsid w:val="00695D1B"/>
    <w:rsid w:val="006A0F08"/>
    <w:rsid w:val="006A1423"/>
    <w:rsid w:val="006A1A25"/>
    <w:rsid w:val="006A22FB"/>
    <w:rsid w:val="006A2AF3"/>
    <w:rsid w:val="006A3891"/>
    <w:rsid w:val="006B09CA"/>
    <w:rsid w:val="006B2DDE"/>
    <w:rsid w:val="006B4EB8"/>
    <w:rsid w:val="006B6BD4"/>
    <w:rsid w:val="006B6DC7"/>
    <w:rsid w:val="006C1561"/>
    <w:rsid w:val="006C53A5"/>
    <w:rsid w:val="006D1E21"/>
    <w:rsid w:val="006D2F21"/>
    <w:rsid w:val="006D490A"/>
    <w:rsid w:val="006E0EE3"/>
    <w:rsid w:val="006E4712"/>
    <w:rsid w:val="006E5A5E"/>
    <w:rsid w:val="006F26ED"/>
    <w:rsid w:val="006F2C56"/>
    <w:rsid w:val="006F400A"/>
    <w:rsid w:val="006F6D2F"/>
    <w:rsid w:val="006F75CC"/>
    <w:rsid w:val="00701C25"/>
    <w:rsid w:val="00702B0F"/>
    <w:rsid w:val="00704D69"/>
    <w:rsid w:val="007063E6"/>
    <w:rsid w:val="00714184"/>
    <w:rsid w:val="0071453D"/>
    <w:rsid w:val="007160A0"/>
    <w:rsid w:val="007208DC"/>
    <w:rsid w:val="0072296A"/>
    <w:rsid w:val="0072588B"/>
    <w:rsid w:val="00737EEE"/>
    <w:rsid w:val="00740241"/>
    <w:rsid w:val="0074213B"/>
    <w:rsid w:val="00742591"/>
    <w:rsid w:val="0074317E"/>
    <w:rsid w:val="007437BD"/>
    <w:rsid w:val="00744763"/>
    <w:rsid w:val="007475EE"/>
    <w:rsid w:val="0075257C"/>
    <w:rsid w:val="007551EF"/>
    <w:rsid w:val="0076072F"/>
    <w:rsid w:val="007610CE"/>
    <w:rsid w:val="00763287"/>
    <w:rsid w:val="00764CC3"/>
    <w:rsid w:val="00765131"/>
    <w:rsid w:val="007669FE"/>
    <w:rsid w:val="0076751F"/>
    <w:rsid w:val="00770130"/>
    <w:rsid w:val="00771766"/>
    <w:rsid w:val="00772C6D"/>
    <w:rsid w:val="0077464A"/>
    <w:rsid w:val="00776CFC"/>
    <w:rsid w:val="00782FBD"/>
    <w:rsid w:val="00783688"/>
    <w:rsid w:val="00783E6D"/>
    <w:rsid w:val="00790986"/>
    <w:rsid w:val="00790DAE"/>
    <w:rsid w:val="0079212A"/>
    <w:rsid w:val="00794BBC"/>
    <w:rsid w:val="00796784"/>
    <w:rsid w:val="007A2372"/>
    <w:rsid w:val="007A485F"/>
    <w:rsid w:val="007A5B93"/>
    <w:rsid w:val="007B1254"/>
    <w:rsid w:val="007B416C"/>
    <w:rsid w:val="007C1467"/>
    <w:rsid w:val="007C36BC"/>
    <w:rsid w:val="007D2835"/>
    <w:rsid w:val="007D5340"/>
    <w:rsid w:val="007E4E53"/>
    <w:rsid w:val="007E7C60"/>
    <w:rsid w:val="007E7EF3"/>
    <w:rsid w:val="00801AEA"/>
    <w:rsid w:val="00802720"/>
    <w:rsid w:val="008073CB"/>
    <w:rsid w:val="0080747F"/>
    <w:rsid w:val="00807C33"/>
    <w:rsid w:val="0081064C"/>
    <w:rsid w:val="00810733"/>
    <w:rsid w:val="00810781"/>
    <w:rsid w:val="00810C77"/>
    <w:rsid w:val="008112CC"/>
    <w:rsid w:val="00812D62"/>
    <w:rsid w:val="00812E34"/>
    <w:rsid w:val="00813FD2"/>
    <w:rsid w:val="00815A89"/>
    <w:rsid w:val="00824082"/>
    <w:rsid w:val="00824690"/>
    <w:rsid w:val="008258FB"/>
    <w:rsid w:val="00833149"/>
    <w:rsid w:val="00834768"/>
    <w:rsid w:val="00835F79"/>
    <w:rsid w:val="008421D8"/>
    <w:rsid w:val="008422B7"/>
    <w:rsid w:val="008438E5"/>
    <w:rsid w:val="00845B9A"/>
    <w:rsid w:val="00847170"/>
    <w:rsid w:val="00850170"/>
    <w:rsid w:val="008508E9"/>
    <w:rsid w:val="008531EE"/>
    <w:rsid w:val="00856191"/>
    <w:rsid w:val="00860149"/>
    <w:rsid w:val="00860C90"/>
    <w:rsid w:val="0086381A"/>
    <w:rsid w:val="00871CF8"/>
    <w:rsid w:val="0088435A"/>
    <w:rsid w:val="00892DF9"/>
    <w:rsid w:val="00893E0B"/>
    <w:rsid w:val="00895997"/>
    <w:rsid w:val="008A12F1"/>
    <w:rsid w:val="008A6A77"/>
    <w:rsid w:val="008A75FF"/>
    <w:rsid w:val="008B4DE4"/>
    <w:rsid w:val="008B7FCE"/>
    <w:rsid w:val="008C3D0F"/>
    <w:rsid w:val="008C4352"/>
    <w:rsid w:val="008C43F6"/>
    <w:rsid w:val="008D156E"/>
    <w:rsid w:val="008D2E8D"/>
    <w:rsid w:val="008D4A58"/>
    <w:rsid w:val="008D7B5B"/>
    <w:rsid w:val="008D7CF0"/>
    <w:rsid w:val="008E2A8C"/>
    <w:rsid w:val="008E665E"/>
    <w:rsid w:val="008E698D"/>
    <w:rsid w:val="008F6953"/>
    <w:rsid w:val="0090189D"/>
    <w:rsid w:val="00901A3F"/>
    <w:rsid w:val="0090207D"/>
    <w:rsid w:val="0090343F"/>
    <w:rsid w:val="009105D1"/>
    <w:rsid w:val="00911A16"/>
    <w:rsid w:val="0091302A"/>
    <w:rsid w:val="00913D21"/>
    <w:rsid w:val="00917B07"/>
    <w:rsid w:val="00922B6E"/>
    <w:rsid w:val="00924797"/>
    <w:rsid w:val="00926062"/>
    <w:rsid w:val="00927146"/>
    <w:rsid w:val="009334F9"/>
    <w:rsid w:val="00935C40"/>
    <w:rsid w:val="00935FF6"/>
    <w:rsid w:val="00943E22"/>
    <w:rsid w:val="009442F8"/>
    <w:rsid w:val="00945C6E"/>
    <w:rsid w:val="00950CF0"/>
    <w:rsid w:val="00951F19"/>
    <w:rsid w:val="009540C0"/>
    <w:rsid w:val="00957704"/>
    <w:rsid w:val="00961B74"/>
    <w:rsid w:val="009637C0"/>
    <w:rsid w:val="00963A8F"/>
    <w:rsid w:val="0096578A"/>
    <w:rsid w:val="0097284F"/>
    <w:rsid w:val="00972C81"/>
    <w:rsid w:val="00972F60"/>
    <w:rsid w:val="00973A1C"/>
    <w:rsid w:val="00974326"/>
    <w:rsid w:val="00982A4E"/>
    <w:rsid w:val="00983167"/>
    <w:rsid w:val="00986C1F"/>
    <w:rsid w:val="00987EE3"/>
    <w:rsid w:val="009926DB"/>
    <w:rsid w:val="00993AB7"/>
    <w:rsid w:val="009941A4"/>
    <w:rsid w:val="0099485B"/>
    <w:rsid w:val="00996ADC"/>
    <w:rsid w:val="009A3E8D"/>
    <w:rsid w:val="009A48A9"/>
    <w:rsid w:val="009A6049"/>
    <w:rsid w:val="009A64FD"/>
    <w:rsid w:val="009A74D8"/>
    <w:rsid w:val="009B01BB"/>
    <w:rsid w:val="009B2AE3"/>
    <w:rsid w:val="009B7A13"/>
    <w:rsid w:val="009C30A9"/>
    <w:rsid w:val="009C3A25"/>
    <w:rsid w:val="009C59DA"/>
    <w:rsid w:val="009C67B2"/>
    <w:rsid w:val="009C6FB6"/>
    <w:rsid w:val="009D3F8E"/>
    <w:rsid w:val="009E3545"/>
    <w:rsid w:val="009E6F70"/>
    <w:rsid w:val="009F0E8A"/>
    <w:rsid w:val="009F59F0"/>
    <w:rsid w:val="00A01414"/>
    <w:rsid w:val="00A023BB"/>
    <w:rsid w:val="00A02F39"/>
    <w:rsid w:val="00A032F2"/>
    <w:rsid w:val="00A10E48"/>
    <w:rsid w:val="00A13D22"/>
    <w:rsid w:val="00A16A1C"/>
    <w:rsid w:val="00A20099"/>
    <w:rsid w:val="00A20425"/>
    <w:rsid w:val="00A302F6"/>
    <w:rsid w:val="00A334BC"/>
    <w:rsid w:val="00A33994"/>
    <w:rsid w:val="00A34110"/>
    <w:rsid w:val="00A34149"/>
    <w:rsid w:val="00A343FA"/>
    <w:rsid w:val="00A35675"/>
    <w:rsid w:val="00A46376"/>
    <w:rsid w:val="00A46A74"/>
    <w:rsid w:val="00A47FC6"/>
    <w:rsid w:val="00A535C4"/>
    <w:rsid w:val="00A53FBA"/>
    <w:rsid w:val="00A558F7"/>
    <w:rsid w:val="00A574AB"/>
    <w:rsid w:val="00A60068"/>
    <w:rsid w:val="00A62AD9"/>
    <w:rsid w:val="00A64C51"/>
    <w:rsid w:val="00A66AE1"/>
    <w:rsid w:val="00A82252"/>
    <w:rsid w:val="00A86340"/>
    <w:rsid w:val="00AA2C6F"/>
    <w:rsid w:val="00AA47B3"/>
    <w:rsid w:val="00AA6463"/>
    <w:rsid w:val="00AA75A3"/>
    <w:rsid w:val="00AB107D"/>
    <w:rsid w:val="00AB20EE"/>
    <w:rsid w:val="00AC2210"/>
    <w:rsid w:val="00AC2A47"/>
    <w:rsid w:val="00AC737E"/>
    <w:rsid w:val="00AC744E"/>
    <w:rsid w:val="00AC75A3"/>
    <w:rsid w:val="00AD1EA1"/>
    <w:rsid w:val="00AD705C"/>
    <w:rsid w:val="00AD7FD0"/>
    <w:rsid w:val="00AE17DB"/>
    <w:rsid w:val="00AE3A58"/>
    <w:rsid w:val="00AE547F"/>
    <w:rsid w:val="00AE63EB"/>
    <w:rsid w:val="00AE70FC"/>
    <w:rsid w:val="00AF2E35"/>
    <w:rsid w:val="00AF6220"/>
    <w:rsid w:val="00B043FE"/>
    <w:rsid w:val="00B07D7E"/>
    <w:rsid w:val="00B12086"/>
    <w:rsid w:val="00B12670"/>
    <w:rsid w:val="00B12989"/>
    <w:rsid w:val="00B12EF3"/>
    <w:rsid w:val="00B12FDD"/>
    <w:rsid w:val="00B143D9"/>
    <w:rsid w:val="00B1555D"/>
    <w:rsid w:val="00B219FA"/>
    <w:rsid w:val="00B2213C"/>
    <w:rsid w:val="00B245A2"/>
    <w:rsid w:val="00B24EE6"/>
    <w:rsid w:val="00B26018"/>
    <w:rsid w:val="00B26617"/>
    <w:rsid w:val="00B26C3D"/>
    <w:rsid w:val="00B33DF0"/>
    <w:rsid w:val="00B349E3"/>
    <w:rsid w:val="00B368FB"/>
    <w:rsid w:val="00B37BA3"/>
    <w:rsid w:val="00B417F0"/>
    <w:rsid w:val="00B466F6"/>
    <w:rsid w:val="00B50B24"/>
    <w:rsid w:val="00B52A7D"/>
    <w:rsid w:val="00B54B53"/>
    <w:rsid w:val="00B5683E"/>
    <w:rsid w:val="00B62A16"/>
    <w:rsid w:val="00B63D9C"/>
    <w:rsid w:val="00B674D8"/>
    <w:rsid w:val="00B71AC7"/>
    <w:rsid w:val="00B71C98"/>
    <w:rsid w:val="00B72EA1"/>
    <w:rsid w:val="00B76014"/>
    <w:rsid w:val="00B765B0"/>
    <w:rsid w:val="00B76EEA"/>
    <w:rsid w:val="00B84C38"/>
    <w:rsid w:val="00B86A34"/>
    <w:rsid w:val="00B87EDE"/>
    <w:rsid w:val="00B91355"/>
    <w:rsid w:val="00B93E73"/>
    <w:rsid w:val="00B941B0"/>
    <w:rsid w:val="00B96C4D"/>
    <w:rsid w:val="00BA0645"/>
    <w:rsid w:val="00BA0C8B"/>
    <w:rsid w:val="00BA2091"/>
    <w:rsid w:val="00BA2E54"/>
    <w:rsid w:val="00BA3641"/>
    <w:rsid w:val="00BA6DAC"/>
    <w:rsid w:val="00BB00DE"/>
    <w:rsid w:val="00BB2283"/>
    <w:rsid w:val="00BB549B"/>
    <w:rsid w:val="00BB5EE8"/>
    <w:rsid w:val="00BB6BFC"/>
    <w:rsid w:val="00BC393A"/>
    <w:rsid w:val="00BC537A"/>
    <w:rsid w:val="00BC7319"/>
    <w:rsid w:val="00BD0BE3"/>
    <w:rsid w:val="00BD0DC2"/>
    <w:rsid w:val="00BD3271"/>
    <w:rsid w:val="00BD4781"/>
    <w:rsid w:val="00BD52D9"/>
    <w:rsid w:val="00BD6546"/>
    <w:rsid w:val="00BD75E4"/>
    <w:rsid w:val="00BE5A3A"/>
    <w:rsid w:val="00BF1E26"/>
    <w:rsid w:val="00BF6D0F"/>
    <w:rsid w:val="00C0197B"/>
    <w:rsid w:val="00C025FA"/>
    <w:rsid w:val="00C048BB"/>
    <w:rsid w:val="00C05393"/>
    <w:rsid w:val="00C100F1"/>
    <w:rsid w:val="00C15A90"/>
    <w:rsid w:val="00C2056A"/>
    <w:rsid w:val="00C21781"/>
    <w:rsid w:val="00C25B7D"/>
    <w:rsid w:val="00C300F8"/>
    <w:rsid w:val="00C30BD9"/>
    <w:rsid w:val="00C310D4"/>
    <w:rsid w:val="00C34ADF"/>
    <w:rsid w:val="00C3752A"/>
    <w:rsid w:val="00C377E9"/>
    <w:rsid w:val="00C47ECD"/>
    <w:rsid w:val="00C506CC"/>
    <w:rsid w:val="00C52B84"/>
    <w:rsid w:val="00C54336"/>
    <w:rsid w:val="00C544A9"/>
    <w:rsid w:val="00C5663B"/>
    <w:rsid w:val="00C5699A"/>
    <w:rsid w:val="00C62D29"/>
    <w:rsid w:val="00C661D6"/>
    <w:rsid w:val="00C72277"/>
    <w:rsid w:val="00C736CF"/>
    <w:rsid w:val="00C765A8"/>
    <w:rsid w:val="00C8067D"/>
    <w:rsid w:val="00C84C37"/>
    <w:rsid w:val="00C87F4F"/>
    <w:rsid w:val="00C90C73"/>
    <w:rsid w:val="00C91095"/>
    <w:rsid w:val="00C92D95"/>
    <w:rsid w:val="00C95F88"/>
    <w:rsid w:val="00C97630"/>
    <w:rsid w:val="00C97DDE"/>
    <w:rsid w:val="00CA525C"/>
    <w:rsid w:val="00CB23AA"/>
    <w:rsid w:val="00CB35A0"/>
    <w:rsid w:val="00CB4B3C"/>
    <w:rsid w:val="00CB4D28"/>
    <w:rsid w:val="00CB5F46"/>
    <w:rsid w:val="00CB72CB"/>
    <w:rsid w:val="00CC32CD"/>
    <w:rsid w:val="00CC4230"/>
    <w:rsid w:val="00CC5FB5"/>
    <w:rsid w:val="00CC675E"/>
    <w:rsid w:val="00CE05BF"/>
    <w:rsid w:val="00CE0ACA"/>
    <w:rsid w:val="00CE6CD7"/>
    <w:rsid w:val="00CE6F29"/>
    <w:rsid w:val="00CF2877"/>
    <w:rsid w:val="00D000A9"/>
    <w:rsid w:val="00D012A0"/>
    <w:rsid w:val="00D02578"/>
    <w:rsid w:val="00D06624"/>
    <w:rsid w:val="00D10822"/>
    <w:rsid w:val="00D12106"/>
    <w:rsid w:val="00D1501C"/>
    <w:rsid w:val="00D2245C"/>
    <w:rsid w:val="00D24952"/>
    <w:rsid w:val="00D327F8"/>
    <w:rsid w:val="00D3308D"/>
    <w:rsid w:val="00D3310D"/>
    <w:rsid w:val="00D40F6C"/>
    <w:rsid w:val="00D41EB9"/>
    <w:rsid w:val="00D424B6"/>
    <w:rsid w:val="00D45AFC"/>
    <w:rsid w:val="00D462BB"/>
    <w:rsid w:val="00D4635E"/>
    <w:rsid w:val="00D600EC"/>
    <w:rsid w:val="00D60328"/>
    <w:rsid w:val="00D6172E"/>
    <w:rsid w:val="00D62036"/>
    <w:rsid w:val="00D71AC1"/>
    <w:rsid w:val="00D7368D"/>
    <w:rsid w:val="00D745E1"/>
    <w:rsid w:val="00D7465C"/>
    <w:rsid w:val="00D7518F"/>
    <w:rsid w:val="00D75A44"/>
    <w:rsid w:val="00D766FD"/>
    <w:rsid w:val="00D76BA5"/>
    <w:rsid w:val="00D804CE"/>
    <w:rsid w:val="00D807E9"/>
    <w:rsid w:val="00D85C1A"/>
    <w:rsid w:val="00D8691E"/>
    <w:rsid w:val="00D9365E"/>
    <w:rsid w:val="00DA0D7A"/>
    <w:rsid w:val="00DA2DD6"/>
    <w:rsid w:val="00DA402F"/>
    <w:rsid w:val="00DB1076"/>
    <w:rsid w:val="00DB2D46"/>
    <w:rsid w:val="00DB3837"/>
    <w:rsid w:val="00DC0F26"/>
    <w:rsid w:val="00DC28C1"/>
    <w:rsid w:val="00DC3D10"/>
    <w:rsid w:val="00DC5663"/>
    <w:rsid w:val="00DC6C96"/>
    <w:rsid w:val="00DD4084"/>
    <w:rsid w:val="00DD5845"/>
    <w:rsid w:val="00DD7A5C"/>
    <w:rsid w:val="00DE0F1C"/>
    <w:rsid w:val="00DE7C04"/>
    <w:rsid w:val="00DF1337"/>
    <w:rsid w:val="00DF1CE4"/>
    <w:rsid w:val="00DF63AA"/>
    <w:rsid w:val="00E002AB"/>
    <w:rsid w:val="00E01050"/>
    <w:rsid w:val="00E02E77"/>
    <w:rsid w:val="00E039D4"/>
    <w:rsid w:val="00E07BF3"/>
    <w:rsid w:val="00E12FAA"/>
    <w:rsid w:val="00E20198"/>
    <w:rsid w:val="00E26F77"/>
    <w:rsid w:val="00E30204"/>
    <w:rsid w:val="00E31AC6"/>
    <w:rsid w:val="00E35D9A"/>
    <w:rsid w:val="00E44761"/>
    <w:rsid w:val="00E44CC0"/>
    <w:rsid w:val="00E46220"/>
    <w:rsid w:val="00E468A8"/>
    <w:rsid w:val="00E46B94"/>
    <w:rsid w:val="00E46C54"/>
    <w:rsid w:val="00E47657"/>
    <w:rsid w:val="00E53A26"/>
    <w:rsid w:val="00E55DA4"/>
    <w:rsid w:val="00E564C6"/>
    <w:rsid w:val="00E608E9"/>
    <w:rsid w:val="00E66BCC"/>
    <w:rsid w:val="00E71CC0"/>
    <w:rsid w:val="00E73089"/>
    <w:rsid w:val="00E733B4"/>
    <w:rsid w:val="00E7494C"/>
    <w:rsid w:val="00E74B4C"/>
    <w:rsid w:val="00E75395"/>
    <w:rsid w:val="00E80440"/>
    <w:rsid w:val="00E84C27"/>
    <w:rsid w:val="00E86F75"/>
    <w:rsid w:val="00E902F5"/>
    <w:rsid w:val="00E911B6"/>
    <w:rsid w:val="00E91F6B"/>
    <w:rsid w:val="00E95F4A"/>
    <w:rsid w:val="00E964A0"/>
    <w:rsid w:val="00E96507"/>
    <w:rsid w:val="00EA0045"/>
    <w:rsid w:val="00EA3A1C"/>
    <w:rsid w:val="00EA605E"/>
    <w:rsid w:val="00EB101C"/>
    <w:rsid w:val="00EB4FA8"/>
    <w:rsid w:val="00EC0623"/>
    <w:rsid w:val="00EC4496"/>
    <w:rsid w:val="00EC4D17"/>
    <w:rsid w:val="00EC5D76"/>
    <w:rsid w:val="00ED2BDA"/>
    <w:rsid w:val="00ED3CBB"/>
    <w:rsid w:val="00ED5748"/>
    <w:rsid w:val="00ED7837"/>
    <w:rsid w:val="00EE1CAF"/>
    <w:rsid w:val="00EE42F1"/>
    <w:rsid w:val="00EE7020"/>
    <w:rsid w:val="00EF5A00"/>
    <w:rsid w:val="00EF6AB5"/>
    <w:rsid w:val="00EF6DBF"/>
    <w:rsid w:val="00F02494"/>
    <w:rsid w:val="00F032DA"/>
    <w:rsid w:val="00F04E38"/>
    <w:rsid w:val="00F203ED"/>
    <w:rsid w:val="00F21FF9"/>
    <w:rsid w:val="00F23C8D"/>
    <w:rsid w:val="00F23EBF"/>
    <w:rsid w:val="00F26768"/>
    <w:rsid w:val="00F271BF"/>
    <w:rsid w:val="00F306EE"/>
    <w:rsid w:val="00F32201"/>
    <w:rsid w:val="00F32D41"/>
    <w:rsid w:val="00F349D8"/>
    <w:rsid w:val="00F3505A"/>
    <w:rsid w:val="00F443F0"/>
    <w:rsid w:val="00F5287A"/>
    <w:rsid w:val="00F54FCE"/>
    <w:rsid w:val="00F5643B"/>
    <w:rsid w:val="00F606CC"/>
    <w:rsid w:val="00F61879"/>
    <w:rsid w:val="00F630D8"/>
    <w:rsid w:val="00F67C02"/>
    <w:rsid w:val="00F70402"/>
    <w:rsid w:val="00F724B7"/>
    <w:rsid w:val="00F72C06"/>
    <w:rsid w:val="00F801DC"/>
    <w:rsid w:val="00F80E08"/>
    <w:rsid w:val="00F84400"/>
    <w:rsid w:val="00F90164"/>
    <w:rsid w:val="00FA5433"/>
    <w:rsid w:val="00FC03B5"/>
    <w:rsid w:val="00FC09CA"/>
    <w:rsid w:val="00FC1C66"/>
    <w:rsid w:val="00FC5780"/>
    <w:rsid w:val="00FC618D"/>
    <w:rsid w:val="00FC7A04"/>
    <w:rsid w:val="00FD0535"/>
    <w:rsid w:val="00FD32C4"/>
    <w:rsid w:val="00FE5DB5"/>
    <w:rsid w:val="00FF2481"/>
    <w:rsid w:val="00FF28A0"/>
    <w:rsid w:val="00FF2BCA"/>
    <w:rsid w:val="00FF3AED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B9C23"/>
  <w15:docId w15:val="{BD3BBFC9-CCE4-4082-8F06-B8D73F13B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2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F08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qFormat/>
    <w:rsid w:val="00973A1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12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B219F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B219F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B219F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19FA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B219F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7"/>
    </w:pPr>
    <w:rPr>
      <w:b/>
      <w:i/>
      <w:color w:val="FF0000"/>
      <w:sz w:val="39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unhideWhenUsed/>
    <w:rsid w:val="003D04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3D048E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qFormat/>
    <w:rsid w:val="006E471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Nagwek2Znak">
    <w:name w:val="Nagłówek 2 Znak"/>
    <w:basedOn w:val="Domylnaczcionkaakapitu"/>
    <w:link w:val="Nagwek2"/>
    <w:rsid w:val="00973A1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nhideWhenUsed/>
    <w:rsid w:val="00973A1C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973A1C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uiPriority w:val="9"/>
    <w:rsid w:val="001412D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Akapitzlist">
    <w:name w:val="List Paragraph"/>
    <w:aliases w:val="L1,List Paragraph,Akapit z listą5,normalny tekst,CW_Lista,Numerowanie,Nagł. 4 SW,Akapit z listą BS,Wypunktowanie,Obiekt,List Paragraph1,Podsis rysunku,Nagłowek 3,Preambuła,Kolorowa lista — akcent 11,Dot pt,F5 List Paragraph,Recommendation"/>
    <w:basedOn w:val="Normalny"/>
    <w:link w:val="AkapitzlistZnak"/>
    <w:uiPriority w:val="99"/>
    <w:qFormat/>
    <w:rsid w:val="00993AB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2F08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Stopka">
    <w:name w:val="footer"/>
    <w:basedOn w:val="Normalny"/>
    <w:link w:val="StopkaZnak"/>
    <w:unhideWhenUsed/>
    <w:rsid w:val="002F08E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2F08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F08E7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2F0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F08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CW_Lista Znak,Numerowanie Znak,Nagł. 4 SW Znak,Akapit z listą BS Znak,Wypunktowanie Znak,Obiekt Znak,List Paragraph1 Znak,Podsis rysunku Znak,Nagłowek 3 Znak"/>
    <w:link w:val="Akapitzlist"/>
    <w:uiPriority w:val="99"/>
    <w:qFormat/>
    <w:locked/>
    <w:rsid w:val="002F08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6631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rsid w:val="002D0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544FBD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17C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17C9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csec-nr">
    <w:name w:val="c_sec-nr"/>
    <w:basedOn w:val="Domylnaczcionkaakapitu"/>
    <w:rsid w:val="0096578A"/>
  </w:style>
  <w:style w:type="character" w:customStyle="1" w:styleId="li-px">
    <w:name w:val="li-px"/>
    <w:basedOn w:val="Domylnaczcionkaakapitu"/>
    <w:rsid w:val="0096578A"/>
  </w:style>
  <w:style w:type="paragraph" w:styleId="Tytu">
    <w:name w:val="Title"/>
    <w:basedOn w:val="Normalny"/>
    <w:link w:val="TytuZnak"/>
    <w:qFormat/>
    <w:rsid w:val="00C30BD9"/>
    <w:pPr>
      <w:jc w:val="center"/>
    </w:pPr>
    <w:rPr>
      <w:sz w:val="28"/>
      <w:lang w:val="en-US"/>
    </w:rPr>
  </w:style>
  <w:style w:type="character" w:customStyle="1" w:styleId="TytuZnak">
    <w:name w:val="Tytuł Znak"/>
    <w:basedOn w:val="Domylnaczcionkaakapitu"/>
    <w:link w:val="Tytu"/>
    <w:rsid w:val="00C30BD9"/>
    <w:rPr>
      <w:rFonts w:ascii="Times New Roman" w:eastAsia="Times New Roman" w:hAnsi="Times New Roman" w:cs="Times New Roman"/>
      <w:sz w:val="28"/>
      <w:szCs w:val="24"/>
      <w:lang w:val="en-US" w:eastAsia="pl-PL"/>
    </w:rPr>
  </w:style>
  <w:style w:type="paragraph" w:customStyle="1" w:styleId="WW-Tekstpodstawowy2">
    <w:name w:val="WW-Tekst podstawowy 2"/>
    <w:basedOn w:val="Normalny"/>
    <w:rsid w:val="00B368FB"/>
    <w:pPr>
      <w:widowControl w:val="0"/>
      <w:suppressAutoHyphens/>
      <w:jc w:val="center"/>
    </w:pPr>
    <w:rPr>
      <w:rFonts w:eastAsia="Lucida Sans Unicode"/>
      <w:sz w:val="28"/>
      <w:szCs w:val="20"/>
      <w:lang w:eastAsia="en-US"/>
    </w:rPr>
  </w:style>
  <w:style w:type="character" w:styleId="Odwoanieprzypisudolnego">
    <w:name w:val="footnote reference"/>
    <w:basedOn w:val="Domylnaczcionkaakapitu"/>
    <w:rsid w:val="00B368FB"/>
    <w:rPr>
      <w:sz w:val="20"/>
      <w:vertAlign w:val="superscript"/>
    </w:rPr>
  </w:style>
  <w:style w:type="paragraph" w:styleId="Tekstprzypisudolnego">
    <w:name w:val="footnote text"/>
    <w:basedOn w:val="Normalny"/>
    <w:link w:val="TekstprzypisudolnegoZnak"/>
    <w:rsid w:val="00B368FB"/>
    <w:pPr>
      <w:widowControl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368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m">
    <w:name w:val="tm"/>
    <w:basedOn w:val="Normalny"/>
    <w:rsid w:val="00B368FB"/>
    <w:pPr>
      <w:suppressAutoHyphens/>
      <w:ind w:left="480" w:hanging="480"/>
      <w:jc w:val="both"/>
    </w:pPr>
    <w:rPr>
      <w:lang w:eastAsia="ar-SA"/>
    </w:rPr>
  </w:style>
  <w:style w:type="character" w:customStyle="1" w:styleId="Nagwek4Znak">
    <w:name w:val="Nagłówek 4 Znak"/>
    <w:basedOn w:val="Domylnaczcionkaakapitu"/>
    <w:link w:val="Nagwek4"/>
    <w:rsid w:val="00B219FA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B219FA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B219F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19FA"/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219FA"/>
    <w:rPr>
      <w:rFonts w:ascii="Times New Roman" w:eastAsia="Times New Roman" w:hAnsi="Times New Roman" w:cs="Times New Roman"/>
      <w:b/>
      <w:i/>
      <w:color w:val="FF0000"/>
      <w:sz w:val="39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B219F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B219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 Znak,Znak"/>
    <w:basedOn w:val="Normalny"/>
    <w:link w:val="TekstpodstawowyZnak"/>
    <w:unhideWhenUsed/>
    <w:rsid w:val="00B219FA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aliases w:val=" Znak Znak,Znak Znak"/>
    <w:basedOn w:val="Domylnaczcionkaakapitu"/>
    <w:link w:val="Tekstpodstawowy"/>
    <w:rsid w:val="00B219F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219FA"/>
  </w:style>
  <w:style w:type="paragraph" w:customStyle="1" w:styleId="WW-Tekstpodstawowy3">
    <w:name w:val="WW-Tekst podstawowy 3"/>
    <w:basedOn w:val="Normalny"/>
    <w:rsid w:val="00B219FA"/>
    <w:pPr>
      <w:widowControl w:val="0"/>
      <w:suppressAutoHyphens/>
    </w:pPr>
    <w:rPr>
      <w:rFonts w:eastAsia="Lucida Sans Unicode"/>
      <w:sz w:val="32"/>
      <w:szCs w:val="20"/>
      <w:lang w:eastAsia="en-US"/>
    </w:rPr>
  </w:style>
  <w:style w:type="paragraph" w:customStyle="1" w:styleId="ust">
    <w:name w:val="ust"/>
    <w:rsid w:val="00B219F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B219FA"/>
    <w:pPr>
      <w:keepNext/>
      <w:spacing w:before="60" w:after="60"/>
      <w:jc w:val="center"/>
    </w:pPr>
    <w:rPr>
      <w:b/>
      <w:bCs/>
    </w:rPr>
  </w:style>
  <w:style w:type="paragraph" w:styleId="Legenda">
    <w:name w:val="caption"/>
    <w:basedOn w:val="Normalny"/>
    <w:next w:val="Normalny"/>
    <w:qFormat/>
    <w:rsid w:val="00B219FA"/>
    <w:pPr>
      <w:jc w:val="right"/>
    </w:pPr>
    <w:rPr>
      <w:i/>
      <w:iCs/>
    </w:rPr>
  </w:style>
  <w:style w:type="paragraph" w:customStyle="1" w:styleId="Style8">
    <w:name w:val="Style8"/>
    <w:basedOn w:val="Normalny"/>
    <w:uiPriority w:val="99"/>
    <w:rsid w:val="00B219FA"/>
    <w:pPr>
      <w:widowControl w:val="0"/>
      <w:autoSpaceDE w:val="0"/>
      <w:autoSpaceDN w:val="0"/>
      <w:adjustRightInd w:val="0"/>
      <w:spacing w:line="283" w:lineRule="exact"/>
      <w:ind w:hanging="283"/>
      <w:jc w:val="both"/>
    </w:pPr>
  </w:style>
  <w:style w:type="character" w:customStyle="1" w:styleId="FontStyle13">
    <w:name w:val="Font Style13"/>
    <w:basedOn w:val="Domylnaczcionkaakapitu"/>
    <w:uiPriority w:val="99"/>
    <w:rsid w:val="00B219FA"/>
    <w:rPr>
      <w:rFonts w:ascii="Times New Roman" w:hAnsi="Times New Roman" w:cs="Times New Roman"/>
      <w:sz w:val="22"/>
      <w:szCs w:val="22"/>
    </w:rPr>
  </w:style>
  <w:style w:type="paragraph" w:styleId="Tekstblokowy">
    <w:name w:val="Block Text"/>
    <w:basedOn w:val="Normalny"/>
    <w:semiHidden/>
    <w:rsid w:val="00B219FA"/>
    <w:pPr>
      <w:ind w:left="720" w:right="-142"/>
      <w:jc w:val="both"/>
    </w:pPr>
    <w:rPr>
      <w:sz w:val="28"/>
      <w:szCs w:val="20"/>
    </w:rPr>
  </w:style>
  <w:style w:type="paragraph" w:customStyle="1" w:styleId="Style5">
    <w:name w:val="Style5"/>
    <w:basedOn w:val="Normalny"/>
    <w:uiPriority w:val="99"/>
    <w:rsid w:val="00B219FA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customStyle="1" w:styleId="pkt">
    <w:name w:val="pkt"/>
    <w:basedOn w:val="Normalny"/>
    <w:rsid w:val="00B219FA"/>
    <w:pPr>
      <w:spacing w:before="60" w:after="60"/>
      <w:ind w:left="851" w:hanging="295"/>
      <w:jc w:val="both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B219FA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uiPriority w:val="11"/>
    <w:rsid w:val="00B219FA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219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219F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xt">
    <w:name w:val="text"/>
    <w:rsid w:val="00B219FA"/>
    <w:pPr>
      <w:widowControl w:val="0"/>
      <w:snapToGrid w:val="0"/>
      <w:spacing w:before="240" w:after="0" w:line="240" w:lineRule="atLeast"/>
      <w:jc w:val="both"/>
    </w:pPr>
    <w:rPr>
      <w:rFonts w:ascii="Arial" w:eastAsia="Times New Roman" w:hAnsi="Arial" w:cs="Times New Roman"/>
      <w:sz w:val="24"/>
      <w:szCs w:val="20"/>
      <w:lang w:val="cs-CZ" w:eastAsia="pl-PL"/>
    </w:rPr>
  </w:style>
  <w:style w:type="paragraph" w:customStyle="1" w:styleId="Tytu0">
    <w:name w:val="Tytu?"/>
    <w:basedOn w:val="Normalny"/>
    <w:rsid w:val="00B219FA"/>
    <w:pPr>
      <w:jc w:val="center"/>
    </w:pPr>
    <w:rPr>
      <w:b/>
      <w:sz w:val="28"/>
      <w:szCs w:val="20"/>
    </w:rPr>
  </w:style>
  <w:style w:type="paragraph" w:styleId="Adresnakopercie">
    <w:name w:val="envelope address"/>
    <w:basedOn w:val="Normalny"/>
    <w:rsid w:val="00B219FA"/>
    <w:pPr>
      <w:framePr w:w="7920" w:h="1980" w:hRule="exact" w:hSpace="141" w:wrap="auto" w:hAnchor="page" w:xAlign="center" w:yAlign="bottom"/>
      <w:ind w:left="2880"/>
    </w:pPr>
    <w:rPr>
      <w:rFonts w:ascii="Tahoma" w:hAnsi="Tahoma" w:cs="Arial"/>
      <w:b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B219FA"/>
    <w:pPr>
      <w:ind w:left="360"/>
      <w:jc w:val="both"/>
    </w:pPr>
    <w:rPr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219FA"/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Standard"/>
    <w:qFormat/>
    <w:rsid w:val="00B219FA"/>
    <w:pPr>
      <w:suppressAutoHyphens/>
      <w:autoSpaceDE/>
      <w:autoSpaceDN/>
      <w:adjustRightInd/>
      <w:spacing w:after="120"/>
    </w:pPr>
    <w:rPr>
      <w:rFonts w:eastAsia="SimSun" w:cs="Mangal"/>
      <w:kern w:val="16"/>
      <w:sz w:val="24"/>
      <w:szCs w:val="24"/>
      <w:lang w:eastAsia="zh-CN" w:bidi="hi-IN"/>
    </w:rPr>
  </w:style>
  <w:style w:type="paragraph" w:customStyle="1" w:styleId="Tekstpodstawowy21">
    <w:name w:val="Tekst podstawowy 21"/>
    <w:basedOn w:val="Standard"/>
    <w:qFormat/>
    <w:rsid w:val="00B219FA"/>
    <w:pPr>
      <w:suppressAutoHyphens/>
      <w:autoSpaceDE/>
      <w:autoSpaceDN/>
      <w:adjustRightInd/>
    </w:pPr>
    <w:rPr>
      <w:rFonts w:eastAsia="SimSun" w:cs="Mangal"/>
      <w:b/>
      <w:bCs/>
      <w:kern w:val="16"/>
      <w:sz w:val="26"/>
      <w:szCs w:val="20"/>
      <w:lang w:eastAsia="zh-CN" w:bidi="hi-IN"/>
    </w:rPr>
  </w:style>
  <w:style w:type="paragraph" w:customStyle="1" w:styleId="Tekstpodstawowy33">
    <w:name w:val="Tekst podstawowy 33"/>
    <w:basedOn w:val="Normalny"/>
    <w:rsid w:val="00B219FA"/>
    <w:pPr>
      <w:suppressAutoHyphens/>
    </w:pPr>
    <w:rPr>
      <w:rFonts w:ascii="Arial" w:hAnsi="Arial" w:cs="Arial"/>
      <w:kern w:val="1"/>
      <w:szCs w:val="20"/>
      <w:lang w:eastAsia="ar-SA"/>
    </w:rPr>
  </w:style>
  <w:style w:type="character" w:customStyle="1" w:styleId="alb">
    <w:name w:val="a_lb"/>
    <w:basedOn w:val="Domylnaczcionkaakapitu"/>
    <w:rsid w:val="00B219FA"/>
  </w:style>
  <w:style w:type="character" w:styleId="Uwydatnienie">
    <w:name w:val="Emphasis"/>
    <w:basedOn w:val="Domylnaczcionkaakapitu"/>
    <w:uiPriority w:val="20"/>
    <w:qFormat/>
    <w:rsid w:val="00B219FA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9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9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9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9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9F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summary-span-value">
    <w:name w:val="summary-span-value"/>
    <w:basedOn w:val="Domylnaczcionkaakapitu"/>
    <w:rsid w:val="00A8225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22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2252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A822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E35D9A"/>
    <w:pPr>
      <w:tabs>
        <w:tab w:val="left" w:pos="284"/>
      </w:tabs>
      <w:spacing w:before="120"/>
      <w:jc w:val="both"/>
    </w:pPr>
    <w:rPr>
      <w:rFonts w:ascii="Arial" w:hAnsi="Arial"/>
      <w:sz w:val="22"/>
      <w:szCs w:val="20"/>
    </w:rPr>
  </w:style>
  <w:style w:type="paragraph" w:customStyle="1" w:styleId="Tekstpodstawowy22">
    <w:name w:val="Tekst podstawowy 22"/>
    <w:basedOn w:val="Normalny"/>
    <w:rsid w:val="00E35D9A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B12670"/>
    <w:rPr>
      <w:color w:val="800080" w:themeColor="followedHyperlink"/>
      <w:u w:val="single"/>
    </w:rPr>
  </w:style>
  <w:style w:type="paragraph" w:customStyle="1" w:styleId="msonormal0">
    <w:name w:val="msonormal"/>
    <w:basedOn w:val="Normalny"/>
    <w:rsid w:val="00B12670"/>
    <w:pPr>
      <w:spacing w:before="100" w:beforeAutospacing="1" w:after="100" w:afterAutospacing="1"/>
    </w:pPr>
    <w:rPr>
      <w:lang w:val="en-GB" w:eastAsia="en-GB"/>
    </w:rPr>
  </w:style>
  <w:style w:type="character" w:customStyle="1" w:styleId="TekstpodstawowyZnak1">
    <w:name w:val="Tekst podstawowy Znak1"/>
    <w:aliases w:val="Znak Znak1"/>
    <w:basedOn w:val="Domylnaczcionkaakapitu"/>
    <w:semiHidden/>
    <w:rsid w:val="00B1267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BA2E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C0623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986C1F"/>
    <w:pPr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83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24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30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8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77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7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5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0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0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65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5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54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58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4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8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9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2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46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9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4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6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60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25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1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70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49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7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4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63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9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46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1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5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8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36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77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37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9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8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3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74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7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03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80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08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8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4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1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9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9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84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1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4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8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5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0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9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5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64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1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3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48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7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265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8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9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93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9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7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4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53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43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65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0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2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1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1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52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1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14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5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4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3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0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9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0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9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82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3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1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1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4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2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9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4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45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71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17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26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11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32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52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5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28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3EB6C-16EE-42BB-9729-169A7628E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</dc:creator>
  <cp:keywords/>
  <dc:description/>
  <cp:lastModifiedBy>Monika Bernas</cp:lastModifiedBy>
  <cp:revision>5</cp:revision>
  <cp:lastPrinted>2023-11-03T13:14:00Z</cp:lastPrinted>
  <dcterms:created xsi:type="dcterms:W3CDTF">2025-07-29T06:39:00Z</dcterms:created>
  <dcterms:modified xsi:type="dcterms:W3CDTF">2026-03-19T08:59:00Z</dcterms:modified>
</cp:coreProperties>
</file>